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1393520" name="9a0280a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442157" name="9a0280a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816326" name="9eddf0f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288762" name="9eddf0f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206906" name="7065c5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828909" name="7065c5d0-2134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491485" name="747385e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744714" name="747385e0-2134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237853050" name="bc20acb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851761" name="bc20acb0-2134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506866063" name="be241d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64325" name="be241dd0-2134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Zahnarztpraxis </w:t>
            </w:r>
          </w:p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376247" name="9274932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047659" name="9274932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935088" name="9b8bd86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648192" name="9b8bd86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274913" name="15c07b9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279513" name="15c07b90-2137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4060" name="189a9d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226321" name="189a9da0-2137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52669" name="440433c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302485" name="440433c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527982" name="47cb9c0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774" name="47cb9c0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Öltank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607417" name="86b5b81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826427" name="86b5b81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316158" name="8a3b5c6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756963" name="8a3b5c6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Dachwohnung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gesamter 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151585" name="80ab21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572914" name="80ab2120-2138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457989" name="8cad786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210902" name="8cad7860-2138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452970" name="d932db3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88409" name="d932db30-2138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9957581" name="dd9d13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388088" name="dd9d1320-2138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